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Deckputz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23381710" name="019dfd51-d00a-7422-976e-26654bda082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9706330" name="019dfd51-d00a-7422-976e-26654bda082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Gang/ Treppenhaus </w:t>
            </w:r>
          </w:p>
          <w:p>
            <w:pPr>
              <w:spacing w:before="0" w:after="0" w:line="240" w:lineRule="auto"/>
            </w:pPr>
            <w:r>
              <w:t>UG-EG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Deckputz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749521990" name="019dfd68-2f50-7348-b291-1e9a341e89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3599456" name="019dfd68-2f50-7348-b291-1e9a341e8906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Eingang/ Gang/ 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Deckputz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88009090" name="019dfd88-cef7-7ab7-b6cf-14e425aceb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3967925" name="019dfd88-cef7-7ab7-b6cf-14e425aceb4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Deckputz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522326474" name="019dfda1-7fde-7443-a955-ef5ffd86e88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702230" name="019dfda1-7fde-7443-a955-ef5ffd86e88b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Deckputz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887910770" name="019dfdb1-520b-71ce-9d36-dbda1dc340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9910077" name="019dfdb1-520b-71ce-9d36-dbda1dc340e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Deckputz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965530487" name="019dfdc4-8500-757e-89c2-3adb737bd0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6039783" name="019dfdc4-8500-757e-89c2-3adb737bd0c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Deckputz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212185061" name="019dfdd3-8e1c-786e-8a35-b2863666898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1180372" name="019dfdd3-8e1c-786e-8a35-b2863666898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Gesamtes Dachgeschoss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Deckputz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467823091" name="019dfde0-b0c7-70f6-b04f-ede665a17d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5088438" name="019dfde0-b0c7-70f6-b04f-ede665a17d9d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23951694" name="019dfd58-1f24-777b-a023-e060e697a58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0132073" name="019dfd58-1f24-777b-a023-e060e697a58b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Gang/ Treppenhaus </w:t>
            </w:r>
          </w:p>
          <w:p>
            <w:pPr>
              <w:spacing w:before="0" w:after="0" w:line="240" w:lineRule="auto"/>
            </w:pPr>
            <w:r>
              <w:t>UG-EG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406597581" name="019dfd6a-ab30-79f2-926c-d7f4168ee4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075551" name="019dfd6a-ab30-79f2-926c-d7f4168ee45d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Gang/ 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71162417" name="019dfd8b-591a-737c-a733-611e20a0347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3842970" name="019dfd8b-591a-737c-a733-611e20a03470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14953081" name="019dfda8-f226-77cf-9e0f-bcb8ebdadb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0545641" name="019dfda8-f226-77cf-9e0f-bcb8ebdadb0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05900463" name="019dfdb5-eff6-773d-abe3-a56c86e35c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9796211" name="019dfdb5-eff6-773d-abe3-a56c86e35cd3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32287464" name="019dfdb6-c88c-7224-a178-4b6e2c55695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0286615" name="019dfdb6-c88c-7224-a178-4b6e2c55695a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44322736" name="019dfdc5-eb4a-7b60-896c-df5383eaac8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9006421" name="019dfdc5-eb4a-7b60-896c-df5383eaac8d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348690884" name="019dfdd5-50df-7d5d-be76-018ab8fe9d0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7758366" name="019dfdd5-50df-7d5d-be76-018ab8fe9d02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1687979" name="019dfd5c-ea2f-7072-a997-15e82142a5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954866" name="019dfd5c-ea2f-7072-a997-15e82142a58a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Gang/ Treppenhaus </w:t>
            </w:r>
          </w:p>
          <w:p>
            <w:pPr>
              <w:spacing w:before="0" w:after="0" w:line="240" w:lineRule="auto"/>
            </w:pPr>
            <w:r>
              <w:t>UG-EG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399113029" name="019dfd69-7456-7add-8e1c-2179be3e2e0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4788784" name="019dfd69-7456-7add-8e1c-2179be3e2e0e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Eingang/ Gang/ 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7035029" name="019dfd89-df39-7d93-9918-4aaa557607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2189813" name="019dfd89-df39-7d93-9918-4aaa55760744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005041331" name="019dfda2-6a25-78fc-8981-4565e75279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6312887" name="019dfda2-6a25-78fc-8981-4565e752793e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337182308" name="019dfdb2-255b-77ce-bfa6-745a0780419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5355966" name="019dfdb2-255b-77ce-bfa6-745a0780419f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812562808" name="019dfdc5-337d-71f0-b999-1cf2bcd4ab8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4333789" name="019dfdc5-337d-71f0-b999-1cf2bcd4ab8b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160075710" name="019dfdd4-963f-74c6-854c-65c87ecfa0b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9711563" name="019dfdd4-963f-74c6-854c-65c87ecfa0b8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Gesamtes Dachgeschoss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719595489" name="019dfdeb-f47a-7a64-a5ff-4e07e59573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0642632" name="019dfdeb-f47a-7a64-a5ff-4e07e59573b5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Grundputz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5482179" name="019dfd5b-cf9a-7441-b136-3204d14a250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191410" name="019dfd5b-cf9a-7441-b136-3204d14a250e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Gang/ Treppenhaus </w:t>
            </w:r>
          </w:p>
          <w:p>
            <w:pPr>
              <w:spacing w:before="0" w:after="0" w:line="240" w:lineRule="auto"/>
            </w:pPr>
            <w:r>
              <w:t>UG-EG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Grundputz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18165361" name="019dfd6c-1570-7f26-9b54-dcd7ed1ba7f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8182371" name="019dfd6c-1570-7f26-9b54-dcd7ed1ba7f7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Gang/ 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Grundputz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73732595" name="019dfd8c-35f0-78ed-b9b8-2f9848b121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9971146" name="019dfd8c-35f0-78ed-b9b8-2f9848b12143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Grundputz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86877410" name="019dfda9-f368-7c46-b9e5-325484e991c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2062935" name="019dfda9-f368-7c46-b9e5-325484e991c5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Grundputz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03561022" name="019dfdc6-a71f-7c06-85bd-79fa41f1ef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5452778" name="019dfdc6-a71f-7c06-85bd-79fa41f1ef6f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Grundputz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088971193" name="019dfdd6-30c3-76a7-8744-df8b5e02c8e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4571802" name="019dfdd6-30c3-76a7-8744-df8b5e02c8e3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Eingang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73030183" name="019dfd87-58f7-70a4-b456-bd7f4baed0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9450185" name="019dfd87-58f7-70a4-b456-bd7f4baed006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Wohnzimmer/ 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929966468" name="019dfdac-ed9a-7df2-8986-3515b471851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3767198" name="019dfdac-ed9a-7df2-8986-3515b471851a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40663572" name="019dfdc2-db6d-73ca-a675-21714881af2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4180357" name="019dfdc2-db6d-73ca-a675-21714881af20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523934387" name="019dfddf-abf6-7a35-b244-cfbe8e8acd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2162857" name="019dfddf-abf6-7a35-b244-cfbe8e8acd77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82965044" name="019dfd9b-0e07-7521-9902-3a0d4d979a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2503231" name="019dfd9b-0e07-7521-9902-3a0d4d979a05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165206801" name="019dfdc3-a882-70f5-bd27-f29a9d06a0e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9587012" name="019dfdc3-a882-70f5-bd27-f29a9d06a0e4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UG- DG</w:t>
            </w:r>
          </w:p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Fenster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561249421" name="019dfd2b-80be-72fd-9376-1aaef5d59d3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5227875" name="019dfd2b-80be-72fd-9376-1aaef5d59d3d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Fallrohr, teilweise nicht sichtbar </w:t>
            </w:r>
          </w:p>
          <w:p>
            <w:pPr>
              <w:spacing w:before="0" w:after="0" w:line="240" w:lineRule="auto"/>
            </w:pPr>
            <w:r>
              <w:t>UG- DG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0759645" name="019dfd2d-c679-7a5f-8136-ca5435fcebe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5680461" name="019dfd2d-c679-7a5f-8136-ca5435fcebe0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Waschraum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99173025" name="019dfd31-3132-7133-9b16-8f2c86620f2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8512133" name="019dfd31-3132-7133-9b16-8f2c86620f27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89566089" name="019dfd46-7680-7345-9168-0e341cdade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3983016" name="019dfd46-7680-7345-9168-0e341cdade47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7345468" name="019dfd47-e7af-714c-8f13-9f80f85812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7001319" name="019dfd47-e7af-714c-8f13-9f80f85812bf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Keller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Kamin </w:t>
            </w:r>
          </w:p>
        </w:tc>
        <w:tc>
          <w:p>
            <w:pPr>
              <w:spacing w:before="0" w:after="0" w:line="240" w:lineRule="auto"/>
            </w:pPr>
            <w:r>
              <w:t>Rustüre</w:t>
            </w:r>
          </w:p>
        </w:tc>
        <w:tc>
          <w:p>
            <w:pPr>
              <w:spacing w:before="0" w:after="0" w:line="240" w:lineRule="auto"/>
            </w:pPr>
            <w:r>
              <w:t>Asbest Schnur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57160462" name="019dfd49-4027-7513-8d0c-f485edfddf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7031058" name="019dfd49-4027-7513-8d0c-f485edfddf93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Sauna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Heizofen </w:t>
            </w:r>
          </w:p>
        </w:tc>
        <w:tc>
          <w:p>
            <w:pPr>
              <w:spacing w:before="0" w:after="0" w:line="240" w:lineRule="auto"/>
            </w:pPr>
            <w:r>
              <w:t>Ofen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38463453" name="019dfd4b-c2d3-73f3-9f70-4af7981b8f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6598935" name="019dfd4b-c2d3-73f3-9f70-4af7981b8f90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 Vinyl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57988074" name="019dfd50-4a7b-75f2-b643-d853d277e3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2626709" name="019dfd50-4a7b-75f2-b643-d853d277e3db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gelblicher Kleber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Gang/ WC/ Treppenhaus </w:t>
            </w:r>
          </w:p>
          <w:p>
            <w:pPr>
              <w:spacing w:before="0" w:after="0" w:line="240" w:lineRule="auto"/>
            </w:pPr>
            <w:r>
              <w:t>EG-OG 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 Vinyl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48522814" name="019dfd8d-413a-73b5-94ac-6e963035dd4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2802229" name="019dfd8d-413a-73b5-94ac-6e963035dd4e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Büro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 Vinyl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974973367" name="019dfdd7-0afd-700c-bb51-ed58781166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7194008" name="019dfdd7-0afd-700c-bb51-ed587811667c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gelblicher Kleber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Chemineé </w:t>
            </w:r>
          </w:p>
        </w:tc>
        <w:tc>
          <w:p>
            <w:pPr>
              <w:spacing w:before="0" w:after="0" w:line="240" w:lineRule="auto"/>
            </w:pPr>
            <w:r>
              <w:t>Chemineé </w:t>
            </w:r>
          </w:p>
        </w:tc>
        <w:tc>
          <w:p>
            <w:pPr>
              <w:spacing w:before="0" w:after="0" w:line="240" w:lineRule="auto"/>
            </w:pPr>
            <w:r>
              <w:t>Asbest Schnur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0574850" name="019dfdec-ba02-77e9-b8e9-5fbd355456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2744659" name="019dfdec-ba02-77e9-b8e9-5fbd355456b4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  <w:p>
            <w:pPr>
              <w:spacing w:before="0" w:after="0" w:line="240" w:lineRule="auto"/>
            </w:pPr>
            <w:r>
              <w:t>UG-EG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201072233" name="019dfdf0-3575-7f3c-a495-26fda500c6c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8521102" name="019dfdf0-3575-7f3c-a495-26fda500c6c4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EG-DG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199186555" name="019dfdf1-b62e-7b3d-9aaf-1a756c2343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3390709" name="019dfdf1-b62e-7b3d-9aaf-1a756c2343f3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53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Signinastrasse 38, Chur</w:t>
          </w:r>
        </w:p>
        <w:p>
          <w:pPr>
            <w:spacing w:before="0" w:after="0"/>
          </w:pPr>
          <w:r>
            <w:t>DN 887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footer.xml" Type="http://schemas.openxmlformats.org/officeDocument/2006/relationships/footer" Id="rId53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